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8B849" w14:textId="25EFFEA5" w:rsidR="007866F0" w:rsidRDefault="00B032EA" w:rsidP="000B34A5">
      <w:pPr>
        <w:pStyle w:val="Heading1titel"/>
        <w:pBdr>
          <w:bottom w:val="single" w:sz="6" w:space="1" w:color="auto"/>
        </w:pBdr>
      </w:pPr>
      <w:r w:rsidRPr="000271DB">
        <w:t>Bijlage</w:t>
      </w:r>
      <w:r w:rsidR="006D5CBA">
        <w:t xml:space="preserve"> </w:t>
      </w:r>
      <w:r w:rsidR="00FA17B8">
        <w:t xml:space="preserve">2 </w:t>
      </w:r>
      <w:r>
        <w:t xml:space="preserve">– </w:t>
      </w:r>
      <w:r w:rsidRPr="00B642A5">
        <w:t>Verklaring</w:t>
      </w:r>
      <w:r>
        <w:t xml:space="preserve"> Kerncompetenties</w:t>
      </w:r>
      <w:r w:rsidR="006E44D8">
        <w:t xml:space="preserve"> (na rect</w:t>
      </w:r>
      <w:r w:rsidR="00C70F73">
        <w:t>ificatie)</w:t>
      </w:r>
    </w:p>
    <w:p w14:paraId="46BA0E9F" w14:textId="77777777" w:rsidR="00EF4603" w:rsidRDefault="00EF4603" w:rsidP="000B34A5"/>
    <w:p w14:paraId="6C293B80" w14:textId="18BF17B8" w:rsidR="004E0145" w:rsidRPr="00B02404" w:rsidRDefault="004E0145" w:rsidP="000B34A5">
      <w:pPr>
        <w:spacing w:line="240" w:lineRule="auto"/>
        <w:rPr>
          <w:b/>
          <w:bCs/>
          <w:sz w:val="22"/>
          <w:szCs w:val="22"/>
        </w:rPr>
      </w:pPr>
      <w:r w:rsidRPr="27D7D73B">
        <w:rPr>
          <w:b/>
          <w:bCs/>
          <w:sz w:val="22"/>
          <w:szCs w:val="22"/>
        </w:rPr>
        <w:t xml:space="preserve">Betreft: Europese </w:t>
      </w:r>
      <w:r w:rsidR="0A9E5115" w:rsidRPr="27D7D73B">
        <w:rPr>
          <w:b/>
          <w:bCs/>
          <w:sz w:val="22"/>
          <w:szCs w:val="22"/>
        </w:rPr>
        <w:t xml:space="preserve">openbare </w:t>
      </w:r>
      <w:r w:rsidRPr="27D7D73B">
        <w:rPr>
          <w:b/>
          <w:bCs/>
          <w:sz w:val="22"/>
          <w:szCs w:val="22"/>
        </w:rPr>
        <w:t xml:space="preserve">aanbestedingsprocedure </w:t>
      </w:r>
      <w:r w:rsidR="00FA17B8">
        <w:rPr>
          <w:b/>
          <w:bCs/>
          <w:sz w:val="22"/>
          <w:szCs w:val="22"/>
        </w:rPr>
        <w:t>– Leerroutes Inburgering (Z-route &amp; B1-route)</w:t>
      </w:r>
    </w:p>
    <w:p w14:paraId="5E62FE0C" w14:textId="77777777" w:rsidR="00EF4603" w:rsidRDefault="00EF4603" w:rsidP="000B34A5"/>
    <w:p w14:paraId="419C690A" w14:textId="06BCA6A3" w:rsidR="004961B6" w:rsidRDefault="006B2097" w:rsidP="004961B6">
      <w:r>
        <w:t xml:space="preserve">Dit formulier </w:t>
      </w:r>
      <w:r w:rsidR="000E6986">
        <w:t xml:space="preserve">moet </w:t>
      </w:r>
      <w:r>
        <w:t>door Inschrijver naar waarheid</w:t>
      </w:r>
      <w:r w:rsidR="000E6986">
        <w:t xml:space="preserve"> </w:t>
      </w:r>
      <w:r>
        <w:t>worden ingevuld</w:t>
      </w:r>
      <w:r w:rsidR="004961B6">
        <w:t xml:space="preserve">. </w:t>
      </w:r>
      <w:r>
        <w:t xml:space="preserve"> </w:t>
      </w:r>
      <w:r w:rsidR="004961B6" w:rsidRPr="007C5621">
        <w:t xml:space="preserve">De </w:t>
      </w:r>
      <w:r w:rsidR="004961B6">
        <w:t xml:space="preserve">rechtsgeldige </w:t>
      </w:r>
      <w:r w:rsidR="004961B6" w:rsidRPr="007C5621">
        <w:t>ondertekening van het UEA wordt door de Aanbestedende dienst gezien als rechtsgeldige ondertekening van dit document</w:t>
      </w:r>
      <w:r w:rsidR="004961B6">
        <w:t>.</w:t>
      </w:r>
    </w:p>
    <w:p w14:paraId="25BD796D" w14:textId="77777777" w:rsidR="007B6342" w:rsidRDefault="007B6342" w:rsidP="000B34A5"/>
    <w:p w14:paraId="12AB66CE" w14:textId="4BFE7324" w:rsidR="007B6342" w:rsidRDefault="007B6342" w:rsidP="000B34A5">
      <w:pPr>
        <w:rPr>
          <w:b/>
          <w:bCs/>
          <w:sz w:val="22"/>
          <w:szCs w:val="22"/>
          <w:u w:val="single"/>
        </w:rPr>
      </w:pPr>
      <w:r w:rsidRPr="00816E06">
        <w:rPr>
          <w:b/>
          <w:bCs/>
          <w:sz w:val="22"/>
          <w:szCs w:val="22"/>
          <w:u w:val="single"/>
        </w:rPr>
        <w:t>Gevraagde kerncompetenties</w:t>
      </w:r>
    </w:p>
    <w:p w14:paraId="0D15FE16" w14:textId="2A3A4E72" w:rsidR="00637C60" w:rsidRPr="00F41B30" w:rsidRDefault="00637C60" w:rsidP="000B34A5">
      <w:pPr>
        <w:rPr>
          <w:b/>
          <w:bCs/>
          <w:sz w:val="22"/>
          <w:szCs w:val="22"/>
        </w:rPr>
      </w:pPr>
      <w:r w:rsidRPr="00F41B30">
        <w:rPr>
          <w:b/>
          <w:bCs/>
          <w:sz w:val="22"/>
          <w:szCs w:val="22"/>
        </w:rPr>
        <w:t>Kerncompetentie 1:</w:t>
      </w:r>
    </w:p>
    <w:p w14:paraId="7BEE44E5" w14:textId="7A24B4DE" w:rsidR="007B6342" w:rsidRDefault="007A61A5" w:rsidP="000B34A5">
      <w:pPr>
        <w:pStyle w:val="Lijstalinea"/>
        <w:numPr>
          <w:ilvl w:val="0"/>
          <w:numId w:val="17"/>
        </w:numPr>
      </w:pPr>
      <w:r w:rsidRPr="007A61A5">
        <w:t>Inschrijver heeft aantoonbare ervaring met het verzorgen van taallessen ter uitvoering van de Z-route onder de Wet Inburgering 2021 aan minimaal 20 inburgeraars (cursisten) gericht op het bereiken van A1-taalniveau. De opdracht dient bij een gemeente in één jaar (aaneengesloten periode van 12 maanden) te zijn uitgevoerd.</w:t>
      </w:r>
    </w:p>
    <w:p w14:paraId="4BEA5EFE" w14:textId="76244C06" w:rsidR="00637C60" w:rsidRPr="00622299" w:rsidRDefault="00622299" w:rsidP="00637C60">
      <w:pPr>
        <w:rPr>
          <w:b/>
          <w:bCs/>
          <w:sz w:val="22"/>
          <w:szCs w:val="22"/>
        </w:rPr>
      </w:pPr>
      <w:r w:rsidRPr="00622299">
        <w:rPr>
          <w:b/>
          <w:bCs/>
          <w:sz w:val="22"/>
          <w:szCs w:val="22"/>
        </w:rPr>
        <w:t>Kerncompetentie 2</w:t>
      </w:r>
    </w:p>
    <w:p w14:paraId="2266D86A" w14:textId="452BDE27" w:rsidR="007B6342" w:rsidRDefault="00D138CE" w:rsidP="000B34A5">
      <w:pPr>
        <w:pStyle w:val="Lijstalinea"/>
        <w:numPr>
          <w:ilvl w:val="0"/>
          <w:numId w:val="17"/>
        </w:numPr>
      </w:pPr>
      <w:r w:rsidRPr="00D138CE">
        <w:t>Inschrijver heeft aantoonbare ervaring met het verzorgen van taallessen in groepsverband tot en met minimaal B1-taalniveau. De opdracht dient bij een gemeente in één jaar (aaneengesloten periode van 12 maanden) te zijn uitgevoerd.</w:t>
      </w:r>
    </w:p>
    <w:p w14:paraId="039019B4" w14:textId="77777777" w:rsidR="00E75AE9" w:rsidRPr="00093006" w:rsidRDefault="00E75AE9" w:rsidP="00093006">
      <w:pPr>
        <w:rPr>
          <w:b/>
          <w:bCs/>
          <w:sz w:val="22"/>
          <w:szCs w:val="22"/>
        </w:rPr>
      </w:pPr>
    </w:p>
    <w:p w14:paraId="265AB3E5" w14:textId="77777777" w:rsidR="00E75AE9" w:rsidRPr="00093006" w:rsidRDefault="00E75AE9" w:rsidP="00E75AE9">
      <w:pPr>
        <w:rPr>
          <w:b/>
          <w:bCs/>
          <w:sz w:val="22"/>
          <w:szCs w:val="22"/>
        </w:rPr>
      </w:pPr>
      <w:r w:rsidRPr="00093006">
        <w:rPr>
          <w:b/>
          <w:bCs/>
          <w:sz w:val="22"/>
          <w:szCs w:val="22"/>
        </w:rPr>
        <w:t xml:space="preserve">Aandachtspunten ten aanzien van referenties: </w:t>
      </w:r>
    </w:p>
    <w:p w14:paraId="17418483" w14:textId="5660C8CA" w:rsidR="00E75AE9" w:rsidRPr="00C4230B" w:rsidRDefault="00E75AE9" w:rsidP="00093006">
      <w:pPr>
        <w:pStyle w:val="Lijstalinea"/>
        <w:numPr>
          <w:ilvl w:val="0"/>
          <w:numId w:val="20"/>
        </w:numPr>
      </w:pPr>
      <w:r w:rsidRPr="00C4230B">
        <w:t>Voor de referenties moet Inschrijver gebruikmaken van de bijlage (Bijlage 2 – Verklaring Kerncompetenties</w:t>
      </w:r>
      <w:r w:rsidR="00FA7C68" w:rsidRPr="00C4230B">
        <w:t xml:space="preserve"> (na rectificatie)</w:t>
      </w:r>
      <w:r w:rsidRPr="00C4230B">
        <w:t>).</w:t>
      </w:r>
    </w:p>
    <w:p w14:paraId="5E11DCB4" w14:textId="3A233DDF" w:rsidR="00E75AE9" w:rsidRDefault="00E75AE9" w:rsidP="00093006">
      <w:pPr>
        <w:pStyle w:val="Lijstalinea"/>
        <w:numPr>
          <w:ilvl w:val="0"/>
          <w:numId w:val="20"/>
        </w:numPr>
      </w:pPr>
      <w:r>
        <w:t>De referenties moeten zijn uitgevoerd binnen drie jaren voorafgaande aan de sluitingsdatum voor de Inschrijving. Het mogen opdrachten zijn die afgerond zijn, maar ook nog lopende meerjarige overeenkomsten waarvan tenminste één jaar verstreken is.</w:t>
      </w:r>
    </w:p>
    <w:p w14:paraId="13031895" w14:textId="78FA1D85" w:rsidR="00E75AE9" w:rsidRDefault="00E75AE9" w:rsidP="00093006">
      <w:pPr>
        <w:pStyle w:val="Lijstalinea"/>
        <w:numPr>
          <w:ilvl w:val="0"/>
          <w:numId w:val="20"/>
        </w:numPr>
      </w:pPr>
      <w:r>
        <w:t>Inschrijver mag één referentie gebruiken voor het aantonen van beide kerncompetenties</w:t>
      </w:r>
      <w:r w:rsidR="00CB6449" w:rsidRPr="00CB6449">
        <w:t xml:space="preserve"> dan wel met één referentie voor iedere kerncompetitie (dus in totaal maximaal </w:t>
      </w:r>
      <w:r w:rsidR="00CB6449">
        <w:t>2</w:t>
      </w:r>
      <w:r w:rsidR="00CB6449" w:rsidRPr="00CB6449">
        <w:t xml:space="preserve"> referenties</w:t>
      </w:r>
      <w:r w:rsidR="00CB6449">
        <w:t>)</w:t>
      </w:r>
      <w:r>
        <w:t xml:space="preserve">. </w:t>
      </w:r>
    </w:p>
    <w:p w14:paraId="46BA3E3E" w14:textId="076DA282" w:rsidR="00E75AE9" w:rsidRDefault="00E75AE9" w:rsidP="00093006">
      <w:pPr>
        <w:pStyle w:val="Lijstalinea"/>
        <w:numPr>
          <w:ilvl w:val="0"/>
          <w:numId w:val="20"/>
        </w:numPr>
      </w:pPr>
      <w:r>
        <w:t xml:space="preserve">Als de Inschrijver meer dan één referentie opgeeft per kerncompetentie, beoordeelt de aanbestedende dienst alleen de eerst geüploade referentie. </w:t>
      </w:r>
    </w:p>
    <w:p w14:paraId="04A2369B" w14:textId="1384BFD9" w:rsidR="007B6342" w:rsidRDefault="00E75AE9" w:rsidP="00093006">
      <w:pPr>
        <w:pStyle w:val="Lijstalinea"/>
        <w:numPr>
          <w:ilvl w:val="0"/>
          <w:numId w:val="20"/>
        </w:numPr>
      </w:pPr>
      <w:r>
        <w:t>De aanbestedende dienst behoudt zich het recht voor de opgave te controleren bij de opgegeven referentie. Als uit deze controle wordt geconstateerd dat de opgave in deze bijlage afwijkt van hetgeen de referentiecontactpersonen melden, kan de aanbestedende dienst alsnog besluiten tot diskwalificatie van deelname aan deze aanbesteding.</w:t>
      </w:r>
    </w:p>
    <w:p w14:paraId="167DA7EA" w14:textId="0BB051DB" w:rsidR="00B642A5" w:rsidRDefault="00B642A5" w:rsidP="000B34A5">
      <w:pPr>
        <w:spacing w:line="240" w:lineRule="auto"/>
        <w:rPr>
          <w:i/>
          <w:iCs/>
          <w:highlight w:val="yellow"/>
        </w:rPr>
      </w:pPr>
    </w:p>
    <w:tbl>
      <w:tblPr>
        <w:tblStyle w:val="Tabelraster"/>
        <w:tblW w:w="0" w:type="auto"/>
        <w:tblLook w:val="04A0" w:firstRow="1" w:lastRow="0" w:firstColumn="1" w:lastColumn="0" w:noHBand="0" w:noVBand="1"/>
      </w:tblPr>
      <w:tblGrid>
        <w:gridCol w:w="4531"/>
        <w:gridCol w:w="5097"/>
      </w:tblGrid>
      <w:tr w:rsidR="00C717CE" w14:paraId="363F6B00" w14:textId="77777777" w:rsidTr="00E62771">
        <w:tc>
          <w:tcPr>
            <w:tcW w:w="9628" w:type="dxa"/>
            <w:gridSpan w:val="2"/>
            <w:shd w:val="clear" w:color="auto" w:fill="0076A8"/>
          </w:tcPr>
          <w:p w14:paraId="53CE8E8C" w14:textId="5CDD6BB5" w:rsidR="00C717CE" w:rsidRPr="00C717CE" w:rsidRDefault="00C717CE" w:rsidP="000B34A5">
            <w:pPr>
              <w:rPr>
                <w:b/>
                <w:bCs/>
                <w:color w:val="FFFFFF" w:themeColor="background1"/>
                <w:highlight w:val="lightGray"/>
              </w:rPr>
            </w:pPr>
            <w:bookmarkStart w:id="0" w:name="_Hlk213685901"/>
            <w:r w:rsidRPr="00B642A5">
              <w:rPr>
                <w:b/>
                <w:bCs/>
                <w:color w:val="FFFFFF" w:themeColor="background1"/>
              </w:rPr>
              <w:lastRenderedPageBreak/>
              <w:t>Kerncompetentie 1</w:t>
            </w:r>
            <w:r>
              <w:rPr>
                <w:b/>
                <w:bCs/>
                <w:color w:val="FFFFFF" w:themeColor="background1"/>
              </w:rPr>
              <w:t xml:space="preserve">: </w:t>
            </w:r>
            <w:r w:rsidR="00436CE7" w:rsidRPr="00436CE7">
              <w:rPr>
                <w:b/>
                <w:bCs/>
                <w:color w:val="FFFFFF" w:themeColor="background1"/>
              </w:rPr>
              <w:t>Inschrijver heeft aantoonbare ervaring met het verzorgen van taallessen ter uitvoering van de Z-route onder de Wet Inburgering 2021 aan minimaal 20 inburgeraars (cursisten) gericht op het bereiken van A1-taalniveau. De opdracht dient bij een gemeente in één jaar (aaneengesloten periode van 12 maanden) te zijn uitgevoerd.</w:t>
            </w:r>
          </w:p>
        </w:tc>
      </w:tr>
      <w:tr w:rsidR="00721E41" w14:paraId="538069E8" w14:textId="77777777" w:rsidTr="00B642A5">
        <w:tc>
          <w:tcPr>
            <w:tcW w:w="9628" w:type="dxa"/>
            <w:gridSpan w:val="2"/>
            <w:shd w:val="clear" w:color="auto" w:fill="0076A8"/>
          </w:tcPr>
          <w:p w14:paraId="130C21FC" w14:textId="35A4D3A6" w:rsidR="00721E41" w:rsidRPr="00B642A5" w:rsidRDefault="00721E41" w:rsidP="000B34A5">
            <w:pPr>
              <w:rPr>
                <w:b/>
                <w:bCs/>
                <w:color w:val="FFFFFF" w:themeColor="background1"/>
              </w:rPr>
            </w:pPr>
            <w:r w:rsidRPr="00B642A5">
              <w:rPr>
                <w:b/>
                <w:bCs/>
                <w:color w:val="FFFFFF" w:themeColor="background1"/>
              </w:rPr>
              <w:t>Gegevens referent</w:t>
            </w:r>
            <w:r w:rsidR="00AF117E">
              <w:rPr>
                <w:b/>
                <w:bCs/>
                <w:color w:val="FFFFFF" w:themeColor="background1"/>
              </w:rPr>
              <w:t xml:space="preserve"> </w:t>
            </w:r>
          </w:p>
        </w:tc>
      </w:tr>
      <w:tr w:rsidR="0072264B" w14:paraId="7E07E457" w14:textId="77777777" w:rsidTr="004C1ECF">
        <w:tc>
          <w:tcPr>
            <w:tcW w:w="4531" w:type="dxa"/>
            <w:shd w:val="clear" w:color="auto" w:fill="C9E8FB"/>
          </w:tcPr>
          <w:p w14:paraId="006BCD51" w14:textId="58748087" w:rsidR="0072264B" w:rsidRDefault="00721E41" w:rsidP="000B34A5">
            <w:r>
              <w:t>Naam organisatie (referent)</w:t>
            </w:r>
          </w:p>
        </w:tc>
        <w:tc>
          <w:tcPr>
            <w:tcW w:w="5097" w:type="dxa"/>
          </w:tcPr>
          <w:p w14:paraId="42B03C58" w14:textId="77777777" w:rsidR="0072264B" w:rsidRDefault="0072264B" w:rsidP="000B34A5"/>
        </w:tc>
      </w:tr>
      <w:tr w:rsidR="0072264B" w14:paraId="40E8111F" w14:textId="77777777" w:rsidTr="004C1ECF">
        <w:tc>
          <w:tcPr>
            <w:tcW w:w="4531" w:type="dxa"/>
            <w:shd w:val="clear" w:color="auto" w:fill="C9E8FB"/>
          </w:tcPr>
          <w:p w14:paraId="0FCFEA40" w14:textId="1B3D054D" w:rsidR="0072264B" w:rsidRDefault="00721E41" w:rsidP="000B34A5">
            <w:r>
              <w:t>Vestigingsplaats</w:t>
            </w:r>
          </w:p>
        </w:tc>
        <w:tc>
          <w:tcPr>
            <w:tcW w:w="5097" w:type="dxa"/>
          </w:tcPr>
          <w:p w14:paraId="365A4A7B" w14:textId="77777777" w:rsidR="0072264B" w:rsidRDefault="0072264B" w:rsidP="000B34A5"/>
        </w:tc>
      </w:tr>
      <w:tr w:rsidR="0072264B" w14:paraId="72528B7A" w14:textId="77777777" w:rsidTr="004C1ECF">
        <w:tc>
          <w:tcPr>
            <w:tcW w:w="4531" w:type="dxa"/>
            <w:shd w:val="clear" w:color="auto" w:fill="C9E8FB"/>
          </w:tcPr>
          <w:p w14:paraId="21E5B432" w14:textId="39D4E731" w:rsidR="0072264B" w:rsidRDefault="00721E41" w:rsidP="000B34A5">
            <w:r>
              <w:t>Naam contactpersoon bij referent</w:t>
            </w:r>
          </w:p>
        </w:tc>
        <w:tc>
          <w:tcPr>
            <w:tcW w:w="5097" w:type="dxa"/>
          </w:tcPr>
          <w:p w14:paraId="043EA527" w14:textId="77777777" w:rsidR="0072264B" w:rsidRDefault="0072264B" w:rsidP="000B34A5"/>
        </w:tc>
      </w:tr>
      <w:tr w:rsidR="0072264B" w14:paraId="082F9AF9" w14:textId="77777777" w:rsidTr="004C1ECF">
        <w:tc>
          <w:tcPr>
            <w:tcW w:w="4531" w:type="dxa"/>
            <w:shd w:val="clear" w:color="auto" w:fill="C9E8FB"/>
          </w:tcPr>
          <w:p w14:paraId="63BDBE01" w14:textId="275E9C7A" w:rsidR="0072264B" w:rsidRDefault="00021730" w:rsidP="000B34A5">
            <w:r>
              <w:t>Telefoonnummer contactpersoon</w:t>
            </w:r>
          </w:p>
        </w:tc>
        <w:tc>
          <w:tcPr>
            <w:tcW w:w="5097" w:type="dxa"/>
          </w:tcPr>
          <w:p w14:paraId="012F21C8" w14:textId="77777777" w:rsidR="0072264B" w:rsidRDefault="0072264B" w:rsidP="000B34A5"/>
        </w:tc>
      </w:tr>
      <w:tr w:rsidR="0072264B" w14:paraId="4CA61F17" w14:textId="77777777" w:rsidTr="004C1ECF">
        <w:tc>
          <w:tcPr>
            <w:tcW w:w="4531" w:type="dxa"/>
            <w:shd w:val="clear" w:color="auto" w:fill="C9E8FB"/>
          </w:tcPr>
          <w:p w14:paraId="25590778" w14:textId="483FA594" w:rsidR="0072264B" w:rsidRDefault="00021730" w:rsidP="000B34A5">
            <w:r>
              <w:t>E-mailadres contactpersoon</w:t>
            </w:r>
          </w:p>
        </w:tc>
        <w:tc>
          <w:tcPr>
            <w:tcW w:w="5097" w:type="dxa"/>
          </w:tcPr>
          <w:p w14:paraId="638050BC" w14:textId="77777777" w:rsidR="0072264B" w:rsidRDefault="0072264B" w:rsidP="000B34A5"/>
        </w:tc>
      </w:tr>
      <w:tr w:rsidR="00B642A5" w14:paraId="7AD2A775" w14:textId="77777777" w:rsidTr="00B642A5">
        <w:tc>
          <w:tcPr>
            <w:tcW w:w="9628" w:type="dxa"/>
            <w:gridSpan w:val="2"/>
            <w:shd w:val="clear" w:color="auto" w:fill="0076A8"/>
          </w:tcPr>
          <w:p w14:paraId="4F90A339" w14:textId="413F9BC3" w:rsidR="00B642A5" w:rsidRDefault="00B642A5" w:rsidP="000B34A5">
            <w:r w:rsidRPr="00B642A5">
              <w:rPr>
                <w:b/>
                <w:bCs/>
                <w:color w:val="FFFFFF" w:themeColor="background1"/>
              </w:rPr>
              <w:t>Gegevens referentieopdracht</w:t>
            </w:r>
          </w:p>
        </w:tc>
      </w:tr>
      <w:tr w:rsidR="0072264B" w14:paraId="7DB3C791" w14:textId="77777777" w:rsidTr="004C1ECF">
        <w:tc>
          <w:tcPr>
            <w:tcW w:w="4531" w:type="dxa"/>
            <w:shd w:val="clear" w:color="auto" w:fill="C9E8FB"/>
          </w:tcPr>
          <w:p w14:paraId="5AFBF403" w14:textId="77777777" w:rsidR="0072264B" w:rsidRDefault="00021730" w:rsidP="00592963">
            <w:pPr>
              <w:spacing w:line="276" w:lineRule="auto"/>
            </w:pPr>
            <w:r>
              <w:t>Mijlpalen van referentieopdracht:</w:t>
            </w:r>
          </w:p>
          <w:p w14:paraId="7DAB9E88" w14:textId="77777777" w:rsidR="00021730" w:rsidRDefault="00021730" w:rsidP="00592963">
            <w:pPr>
              <w:pStyle w:val="Lijstalinea"/>
              <w:numPr>
                <w:ilvl w:val="0"/>
                <w:numId w:val="19"/>
              </w:numPr>
              <w:spacing w:line="276" w:lineRule="auto"/>
            </w:pPr>
            <w:r>
              <w:t>Datum Opdrachtverlening c.q. ondertekening overeenkomst;</w:t>
            </w:r>
          </w:p>
          <w:p w14:paraId="38C5946B" w14:textId="77777777" w:rsidR="00B642A5" w:rsidRDefault="00021730" w:rsidP="00592963">
            <w:pPr>
              <w:pStyle w:val="Lijstalinea"/>
              <w:numPr>
                <w:ilvl w:val="0"/>
                <w:numId w:val="19"/>
              </w:numPr>
              <w:spacing w:line="276" w:lineRule="auto"/>
            </w:pPr>
            <w:r>
              <w:t xml:space="preserve">Datum </w:t>
            </w:r>
            <w:r w:rsidR="00B642A5">
              <w:t>start uitvoering werkzaamheden;</w:t>
            </w:r>
          </w:p>
          <w:p w14:paraId="45EBBB35" w14:textId="506743E2" w:rsidR="00B642A5" w:rsidRDefault="00B642A5" w:rsidP="00592963">
            <w:pPr>
              <w:pStyle w:val="Lijstalinea"/>
              <w:numPr>
                <w:ilvl w:val="0"/>
                <w:numId w:val="19"/>
              </w:numPr>
              <w:spacing w:line="276" w:lineRule="auto"/>
            </w:pPr>
            <w:r>
              <w:t>Datum einde opdracht.</w:t>
            </w:r>
          </w:p>
        </w:tc>
        <w:tc>
          <w:tcPr>
            <w:tcW w:w="5097" w:type="dxa"/>
          </w:tcPr>
          <w:p w14:paraId="7F79C627" w14:textId="77777777" w:rsidR="0072264B" w:rsidRDefault="0072264B" w:rsidP="000B34A5"/>
        </w:tc>
      </w:tr>
      <w:tr w:rsidR="0072264B" w14:paraId="34A235EC" w14:textId="77777777" w:rsidTr="004C1ECF">
        <w:tc>
          <w:tcPr>
            <w:tcW w:w="4531" w:type="dxa"/>
            <w:shd w:val="clear" w:color="auto" w:fill="C9E8FB"/>
          </w:tcPr>
          <w:p w14:paraId="26FA80BA" w14:textId="77777777" w:rsidR="0072264B" w:rsidRDefault="00B642A5" w:rsidP="000B34A5">
            <w:r>
              <w:t>Omschrijving van de referentieopdracht (maximaal 1 A4)</w:t>
            </w:r>
            <w:r w:rsidR="001A120C">
              <w:t>, waaruit blijkt dat voldaan wordt aan de eisen van de kerncompetentie:</w:t>
            </w:r>
          </w:p>
          <w:p w14:paraId="06501114" w14:textId="472E13B5" w:rsidR="001A120C" w:rsidRDefault="00D42C44" w:rsidP="003C55C3">
            <w:pPr>
              <w:pStyle w:val="Lijstalinea"/>
              <w:numPr>
                <w:ilvl w:val="0"/>
                <w:numId w:val="21"/>
              </w:numPr>
            </w:pPr>
            <w:r>
              <w:t xml:space="preserve">Het verzorgen van taallessen </w:t>
            </w:r>
            <w:r w:rsidR="004D3F10">
              <w:t>ter uitvoering van de Z-route</w:t>
            </w:r>
            <w:r w:rsidR="00934E85">
              <w:t xml:space="preserve"> gericht op het bereiken van A1-</w:t>
            </w:r>
            <w:r w:rsidR="0032517A">
              <w:t>taal</w:t>
            </w:r>
            <w:r w:rsidR="00934E85">
              <w:t>niveau</w:t>
            </w:r>
            <w:r w:rsidR="003C55C3">
              <w:t xml:space="preserve">. </w:t>
            </w:r>
          </w:p>
          <w:p w14:paraId="2B6A63A4" w14:textId="010CB23A" w:rsidR="001F7CD8" w:rsidRDefault="00FF4B54" w:rsidP="001A120C">
            <w:pPr>
              <w:pStyle w:val="Lijstalinea"/>
              <w:numPr>
                <w:ilvl w:val="0"/>
                <w:numId w:val="21"/>
              </w:numPr>
            </w:pPr>
            <w:r>
              <w:t xml:space="preserve">Het verzorgen van </w:t>
            </w:r>
            <w:r w:rsidR="001F7CD8">
              <w:t>Taallessen aan minimaal</w:t>
            </w:r>
            <w:r w:rsidR="004A2CA4">
              <w:t xml:space="preserve"> 20 inburgeraars (cursisten)</w:t>
            </w:r>
            <w:r w:rsidR="003C55C3">
              <w:t>.</w:t>
            </w:r>
          </w:p>
          <w:p w14:paraId="5505A089" w14:textId="3F012234" w:rsidR="004A2CA4" w:rsidRDefault="00D42C44" w:rsidP="001A120C">
            <w:pPr>
              <w:pStyle w:val="Lijstalinea"/>
              <w:numPr>
                <w:ilvl w:val="0"/>
                <w:numId w:val="21"/>
              </w:numPr>
            </w:pPr>
            <w:r>
              <w:t>Het verzorgen van taallessen in een periode van tenminste één jaar (aaneengesloten periode van 12 maanden)</w:t>
            </w:r>
            <w:r w:rsidR="003C55C3">
              <w:t xml:space="preserve"> bij een gemeente.</w:t>
            </w:r>
          </w:p>
        </w:tc>
        <w:tc>
          <w:tcPr>
            <w:tcW w:w="5097" w:type="dxa"/>
          </w:tcPr>
          <w:p w14:paraId="5D2FB206" w14:textId="77777777" w:rsidR="0072264B" w:rsidRDefault="0072264B" w:rsidP="000B34A5"/>
          <w:p w14:paraId="2818971C" w14:textId="77777777" w:rsidR="004C1ECF" w:rsidRDefault="004C1ECF" w:rsidP="000B34A5"/>
          <w:p w14:paraId="43CA7005" w14:textId="77777777" w:rsidR="004C1ECF" w:rsidRDefault="004C1ECF" w:rsidP="000B34A5"/>
          <w:p w14:paraId="33997641" w14:textId="77777777" w:rsidR="004C1ECF" w:rsidRDefault="004C1ECF" w:rsidP="000B34A5"/>
          <w:p w14:paraId="254A80F9" w14:textId="77777777" w:rsidR="004C1ECF" w:rsidRDefault="004C1ECF" w:rsidP="000B34A5"/>
          <w:p w14:paraId="314AB3CF" w14:textId="77777777" w:rsidR="004C1ECF" w:rsidRDefault="004C1ECF" w:rsidP="000B34A5"/>
          <w:p w14:paraId="5FA75030" w14:textId="77777777" w:rsidR="004C1ECF" w:rsidRDefault="004C1ECF" w:rsidP="000B34A5"/>
          <w:p w14:paraId="3ED91D26" w14:textId="77777777" w:rsidR="004C1ECF" w:rsidRDefault="004C1ECF" w:rsidP="000B34A5"/>
          <w:p w14:paraId="794D79A0" w14:textId="77777777" w:rsidR="004C1ECF" w:rsidRDefault="004C1ECF" w:rsidP="000B34A5"/>
          <w:p w14:paraId="2A3ACD5F" w14:textId="77777777" w:rsidR="004C1ECF" w:rsidRDefault="004C1ECF" w:rsidP="000B34A5"/>
          <w:p w14:paraId="792D15BE" w14:textId="77777777" w:rsidR="004C1ECF" w:rsidRDefault="004C1ECF" w:rsidP="000B34A5"/>
          <w:p w14:paraId="53EC8B20" w14:textId="77777777" w:rsidR="004C1ECF" w:rsidRDefault="004C1ECF" w:rsidP="000B34A5"/>
        </w:tc>
      </w:tr>
      <w:tr w:rsidR="0072264B" w14:paraId="0F340060" w14:textId="77777777" w:rsidTr="004C1ECF">
        <w:tc>
          <w:tcPr>
            <w:tcW w:w="4531" w:type="dxa"/>
            <w:shd w:val="clear" w:color="auto" w:fill="C9E8FB"/>
          </w:tcPr>
          <w:p w14:paraId="2C5EE92C" w14:textId="4ED33057" w:rsidR="0072264B" w:rsidRDefault="00B642A5" w:rsidP="000B34A5">
            <w:r>
              <w:t>Referentieopdracht 100% zelfstandig uitgevoerd</w:t>
            </w:r>
          </w:p>
        </w:tc>
        <w:tc>
          <w:tcPr>
            <w:tcW w:w="5097" w:type="dxa"/>
          </w:tcPr>
          <w:p w14:paraId="36F4F11F" w14:textId="77777777" w:rsidR="0072264B" w:rsidRDefault="00CC48B0" w:rsidP="000B34A5">
            <w:sdt>
              <w:sdtPr>
                <w:id w:val="-1781177666"/>
                <w14:checkbox>
                  <w14:checked w14:val="0"/>
                  <w14:checkedState w14:val="2612" w14:font="MS Gothic"/>
                  <w14:uncheckedState w14:val="2610" w14:font="MS Gothic"/>
                </w14:checkbox>
              </w:sdtPr>
              <w:sdtEndPr/>
              <w:sdtContent>
                <w:r w:rsidR="00B642A5">
                  <w:rPr>
                    <w:rFonts w:ascii="MS Gothic" w:eastAsia="MS Gothic" w:hAnsi="MS Gothic" w:hint="eastAsia"/>
                  </w:rPr>
                  <w:t>☐</w:t>
                </w:r>
              </w:sdtContent>
            </w:sdt>
            <w:r w:rsidR="00B642A5">
              <w:t xml:space="preserve"> Ja</w:t>
            </w:r>
          </w:p>
          <w:p w14:paraId="5023F9D3" w14:textId="6719B7C0" w:rsidR="00B642A5" w:rsidRDefault="00CC48B0" w:rsidP="000B34A5">
            <w:sdt>
              <w:sdtPr>
                <w:id w:val="-1669313501"/>
                <w14:checkbox>
                  <w14:checked w14:val="0"/>
                  <w14:checkedState w14:val="2612" w14:font="MS Gothic"/>
                  <w14:uncheckedState w14:val="2610" w14:font="MS Gothic"/>
                </w14:checkbox>
              </w:sdtPr>
              <w:sdtEndPr/>
              <w:sdtContent>
                <w:r w:rsidR="00B642A5">
                  <w:rPr>
                    <w:rFonts w:ascii="MS Gothic" w:eastAsia="MS Gothic" w:hAnsi="MS Gothic" w:hint="eastAsia"/>
                  </w:rPr>
                  <w:t>☐</w:t>
                </w:r>
              </w:sdtContent>
            </w:sdt>
            <w:r w:rsidR="00B642A5">
              <w:t xml:space="preserve"> Nee (licht toe wie wat heeft uitgevoerd)</w:t>
            </w:r>
          </w:p>
        </w:tc>
      </w:tr>
      <w:tr w:rsidR="0072264B" w14:paraId="41253714" w14:textId="77777777" w:rsidTr="004C1ECF">
        <w:tc>
          <w:tcPr>
            <w:tcW w:w="4531" w:type="dxa"/>
            <w:shd w:val="clear" w:color="auto" w:fill="C9E8FB"/>
          </w:tcPr>
          <w:p w14:paraId="19B44229" w14:textId="69973644" w:rsidR="0072264B" w:rsidRDefault="00B642A5" w:rsidP="000B34A5">
            <w:r>
              <w:t>Omzet in euro’s van referentieopdracht</w:t>
            </w:r>
          </w:p>
        </w:tc>
        <w:tc>
          <w:tcPr>
            <w:tcW w:w="5097" w:type="dxa"/>
          </w:tcPr>
          <w:p w14:paraId="335AE58E" w14:textId="77777777" w:rsidR="0072264B" w:rsidRDefault="0072264B" w:rsidP="000B34A5"/>
        </w:tc>
      </w:tr>
      <w:tr w:rsidR="0072264B" w14:paraId="0EBCCAF0" w14:textId="77777777" w:rsidTr="004C1ECF">
        <w:tc>
          <w:tcPr>
            <w:tcW w:w="4531" w:type="dxa"/>
            <w:shd w:val="clear" w:color="auto" w:fill="C9E8FB"/>
          </w:tcPr>
          <w:p w14:paraId="1C55A5B9" w14:textId="6D83D95B" w:rsidR="0072264B" w:rsidRDefault="00B642A5" w:rsidP="000B34A5">
            <w:r>
              <w:t>Bijzonderheden</w:t>
            </w:r>
          </w:p>
        </w:tc>
        <w:tc>
          <w:tcPr>
            <w:tcW w:w="5097" w:type="dxa"/>
          </w:tcPr>
          <w:p w14:paraId="1CC36315" w14:textId="77777777" w:rsidR="0072264B" w:rsidRDefault="0072264B" w:rsidP="000B34A5"/>
        </w:tc>
      </w:tr>
      <w:bookmarkEnd w:id="0"/>
    </w:tbl>
    <w:p w14:paraId="1F0AF241" w14:textId="77777777" w:rsidR="00B642A5" w:rsidRDefault="00B642A5" w:rsidP="000B34A5"/>
    <w:p w14:paraId="307F8F1D" w14:textId="77777777" w:rsidR="00DD7113" w:rsidRDefault="00DD7113" w:rsidP="000B34A5"/>
    <w:p w14:paraId="6EA62F60" w14:textId="77777777" w:rsidR="00DD7113" w:rsidRDefault="00DD7113" w:rsidP="000B34A5"/>
    <w:p w14:paraId="38CBA9B2" w14:textId="77777777" w:rsidR="004C1ECF" w:rsidRDefault="004C1ECF" w:rsidP="000B34A5"/>
    <w:p w14:paraId="22032724" w14:textId="77777777" w:rsidR="00DD7113" w:rsidRDefault="00DD7113" w:rsidP="000B34A5"/>
    <w:tbl>
      <w:tblPr>
        <w:tblStyle w:val="Tabelraster"/>
        <w:tblW w:w="0" w:type="auto"/>
        <w:tblLook w:val="04A0" w:firstRow="1" w:lastRow="0" w:firstColumn="1" w:lastColumn="0" w:noHBand="0" w:noVBand="1"/>
      </w:tblPr>
      <w:tblGrid>
        <w:gridCol w:w="4531"/>
        <w:gridCol w:w="5097"/>
      </w:tblGrid>
      <w:tr w:rsidR="006F3FF3" w:rsidRPr="00C717CE" w14:paraId="1EBC76EC" w14:textId="77777777" w:rsidTr="00AF782E">
        <w:tc>
          <w:tcPr>
            <w:tcW w:w="9628" w:type="dxa"/>
            <w:gridSpan w:val="2"/>
            <w:shd w:val="clear" w:color="auto" w:fill="0076A8"/>
          </w:tcPr>
          <w:p w14:paraId="75036812" w14:textId="48D99F68" w:rsidR="006F3FF3" w:rsidRPr="00C717CE" w:rsidRDefault="006F3FF3" w:rsidP="00AF782E">
            <w:pPr>
              <w:rPr>
                <w:b/>
                <w:bCs/>
                <w:color w:val="FFFFFF" w:themeColor="background1"/>
                <w:highlight w:val="lightGray"/>
              </w:rPr>
            </w:pPr>
            <w:r w:rsidRPr="00B642A5">
              <w:rPr>
                <w:b/>
                <w:bCs/>
                <w:color w:val="FFFFFF" w:themeColor="background1"/>
              </w:rPr>
              <w:lastRenderedPageBreak/>
              <w:t xml:space="preserve">Kerncompetentie </w:t>
            </w:r>
            <w:r w:rsidR="00DD7113">
              <w:rPr>
                <w:b/>
                <w:bCs/>
                <w:color w:val="FFFFFF" w:themeColor="background1"/>
              </w:rPr>
              <w:t>2</w:t>
            </w:r>
            <w:r>
              <w:rPr>
                <w:b/>
                <w:bCs/>
                <w:color w:val="FFFFFF" w:themeColor="background1"/>
              </w:rPr>
              <w:t xml:space="preserve">: </w:t>
            </w:r>
            <w:r w:rsidR="00DD7113">
              <w:rPr>
                <w:b/>
                <w:bCs/>
                <w:color w:val="FFFFFF" w:themeColor="background1"/>
              </w:rPr>
              <w:t xml:space="preserve"> </w:t>
            </w:r>
            <w:r w:rsidR="001C351C" w:rsidRPr="001C351C">
              <w:rPr>
                <w:b/>
                <w:bCs/>
                <w:color w:val="FFFFFF" w:themeColor="background1"/>
              </w:rPr>
              <w:t>Inschrijver heeft aantoonbare ervaring met het verzorgen van taallessen in groepsverband tot en met minimaal B1-taalniveau. De opdracht dient bij een gemeente in één jaar (aaneengesloten periode van 12 maanden) te zijn uitgevoerd.</w:t>
            </w:r>
          </w:p>
        </w:tc>
      </w:tr>
      <w:tr w:rsidR="006F3FF3" w:rsidRPr="00B642A5" w14:paraId="702A19A1" w14:textId="77777777" w:rsidTr="00AF782E">
        <w:tc>
          <w:tcPr>
            <w:tcW w:w="9628" w:type="dxa"/>
            <w:gridSpan w:val="2"/>
            <w:shd w:val="clear" w:color="auto" w:fill="0076A8"/>
          </w:tcPr>
          <w:p w14:paraId="3F2B034B" w14:textId="77777777" w:rsidR="006F3FF3" w:rsidRPr="00B642A5" w:rsidRDefault="006F3FF3" w:rsidP="00AF782E">
            <w:pPr>
              <w:rPr>
                <w:b/>
                <w:bCs/>
                <w:color w:val="FFFFFF" w:themeColor="background1"/>
              </w:rPr>
            </w:pPr>
            <w:r w:rsidRPr="00B642A5">
              <w:rPr>
                <w:b/>
                <w:bCs/>
                <w:color w:val="FFFFFF" w:themeColor="background1"/>
              </w:rPr>
              <w:t>Gegevens referent</w:t>
            </w:r>
          </w:p>
        </w:tc>
      </w:tr>
      <w:tr w:rsidR="006F3FF3" w14:paraId="7AC4AA8B" w14:textId="77777777" w:rsidTr="00B60720">
        <w:tc>
          <w:tcPr>
            <w:tcW w:w="4531" w:type="dxa"/>
            <w:shd w:val="clear" w:color="auto" w:fill="C9E8FB"/>
          </w:tcPr>
          <w:p w14:paraId="1A2616F9" w14:textId="77777777" w:rsidR="006F3FF3" w:rsidRDefault="006F3FF3" w:rsidP="00AF782E">
            <w:r>
              <w:t>Naam organisatie (referent)</w:t>
            </w:r>
          </w:p>
        </w:tc>
        <w:tc>
          <w:tcPr>
            <w:tcW w:w="5097" w:type="dxa"/>
          </w:tcPr>
          <w:p w14:paraId="424C0E12" w14:textId="77777777" w:rsidR="006F3FF3" w:rsidRDefault="006F3FF3" w:rsidP="00AF782E"/>
        </w:tc>
      </w:tr>
      <w:tr w:rsidR="006F3FF3" w14:paraId="24543578" w14:textId="77777777" w:rsidTr="00B60720">
        <w:tc>
          <w:tcPr>
            <w:tcW w:w="4531" w:type="dxa"/>
            <w:shd w:val="clear" w:color="auto" w:fill="C9E8FB"/>
          </w:tcPr>
          <w:p w14:paraId="65CF86D0" w14:textId="77777777" w:rsidR="006F3FF3" w:rsidRDefault="006F3FF3" w:rsidP="00AF782E">
            <w:r>
              <w:t>Vestigingsplaats</w:t>
            </w:r>
          </w:p>
        </w:tc>
        <w:tc>
          <w:tcPr>
            <w:tcW w:w="5097" w:type="dxa"/>
          </w:tcPr>
          <w:p w14:paraId="6573BE30" w14:textId="77777777" w:rsidR="006F3FF3" w:rsidRDefault="006F3FF3" w:rsidP="00AF782E"/>
        </w:tc>
      </w:tr>
      <w:tr w:rsidR="006F3FF3" w14:paraId="03D15BED" w14:textId="77777777" w:rsidTr="00B60720">
        <w:tc>
          <w:tcPr>
            <w:tcW w:w="4531" w:type="dxa"/>
            <w:shd w:val="clear" w:color="auto" w:fill="C9E8FB"/>
          </w:tcPr>
          <w:p w14:paraId="4D940400" w14:textId="77777777" w:rsidR="006F3FF3" w:rsidRDefault="006F3FF3" w:rsidP="00AF782E">
            <w:r>
              <w:t>Naam contactpersoon bij referent</w:t>
            </w:r>
          </w:p>
        </w:tc>
        <w:tc>
          <w:tcPr>
            <w:tcW w:w="5097" w:type="dxa"/>
          </w:tcPr>
          <w:p w14:paraId="426A51CF" w14:textId="77777777" w:rsidR="006F3FF3" w:rsidRDefault="006F3FF3" w:rsidP="00AF782E"/>
        </w:tc>
      </w:tr>
      <w:tr w:rsidR="006F3FF3" w14:paraId="4C1BF2C8" w14:textId="77777777" w:rsidTr="00B60720">
        <w:tc>
          <w:tcPr>
            <w:tcW w:w="4531" w:type="dxa"/>
            <w:shd w:val="clear" w:color="auto" w:fill="C9E8FB"/>
          </w:tcPr>
          <w:p w14:paraId="11C051E4" w14:textId="77777777" w:rsidR="006F3FF3" w:rsidRDefault="006F3FF3" w:rsidP="00AF782E">
            <w:r>
              <w:t>Telefoonnummer contactpersoon</w:t>
            </w:r>
          </w:p>
        </w:tc>
        <w:tc>
          <w:tcPr>
            <w:tcW w:w="5097" w:type="dxa"/>
          </w:tcPr>
          <w:p w14:paraId="1A12538C" w14:textId="77777777" w:rsidR="006F3FF3" w:rsidRDefault="006F3FF3" w:rsidP="00AF782E"/>
        </w:tc>
      </w:tr>
      <w:tr w:rsidR="006F3FF3" w14:paraId="7F6CB5F7" w14:textId="77777777" w:rsidTr="00B60720">
        <w:tc>
          <w:tcPr>
            <w:tcW w:w="4531" w:type="dxa"/>
            <w:shd w:val="clear" w:color="auto" w:fill="C9E8FB"/>
          </w:tcPr>
          <w:p w14:paraId="673DC316" w14:textId="77777777" w:rsidR="006F3FF3" w:rsidRDefault="006F3FF3" w:rsidP="00AF782E">
            <w:r>
              <w:t>E-mailadres contactpersoon</w:t>
            </w:r>
          </w:p>
        </w:tc>
        <w:tc>
          <w:tcPr>
            <w:tcW w:w="5097" w:type="dxa"/>
          </w:tcPr>
          <w:p w14:paraId="47721A6E" w14:textId="77777777" w:rsidR="006F3FF3" w:rsidRDefault="006F3FF3" w:rsidP="00AF782E"/>
        </w:tc>
      </w:tr>
      <w:tr w:rsidR="006F3FF3" w14:paraId="3F3C53DA" w14:textId="77777777" w:rsidTr="00AF782E">
        <w:tc>
          <w:tcPr>
            <w:tcW w:w="9628" w:type="dxa"/>
            <w:gridSpan w:val="2"/>
            <w:shd w:val="clear" w:color="auto" w:fill="0076A8"/>
          </w:tcPr>
          <w:p w14:paraId="088DB3EE" w14:textId="77777777" w:rsidR="006F3FF3" w:rsidRDefault="006F3FF3" w:rsidP="00AF782E">
            <w:r w:rsidRPr="00B642A5">
              <w:rPr>
                <w:b/>
                <w:bCs/>
                <w:color w:val="FFFFFF" w:themeColor="background1"/>
              </w:rPr>
              <w:t>Gegevens referentieopdracht</w:t>
            </w:r>
          </w:p>
        </w:tc>
      </w:tr>
      <w:tr w:rsidR="006F3FF3" w14:paraId="7CF0C077" w14:textId="77777777" w:rsidTr="00B60720">
        <w:tc>
          <w:tcPr>
            <w:tcW w:w="4531" w:type="dxa"/>
            <w:shd w:val="clear" w:color="auto" w:fill="C9E8FB"/>
          </w:tcPr>
          <w:p w14:paraId="0869BA59" w14:textId="77777777" w:rsidR="006F3FF3" w:rsidRDefault="006F3FF3" w:rsidP="00AF782E">
            <w:pPr>
              <w:spacing w:line="276" w:lineRule="auto"/>
            </w:pPr>
            <w:r>
              <w:t>Mijlpalen van referentieopdracht:</w:t>
            </w:r>
          </w:p>
          <w:p w14:paraId="5B1EAE3D" w14:textId="77777777" w:rsidR="006F3FF3" w:rsidRDefault="006F3FF3" w:rsidP="00AF782E">
            <w:pPr>
              <w:pStyle w:val="Lijstalinea"/>
              <w:numPr>
                <w:ilvl w:val="0"/>
                <w:numId w:val="19"/>
              </w:numPr>
              <w:spacing w:line="276" w:lineRule="auto"/>
            </w:pPr>
            <w:r>
              <w:t>Datum Opdrachtverlening c.q. ondertekening overeenkomst;</w:t>
            </w:r>
          </w:p>
          <w:p w14:paraId="430F460F" w14:textId="77777777" w:rsidR="006F3FF3" w:rsidRDefault="006F3FF3" w:rsidP="00AF782E">
            <w:pPr>
              <w:pStyle w:val="Lijstalinea"/>
              <w:numPr>
                <w:ilvl w:val="0"/>
                <w:numId w:val="19"/>
              </w:numPr>
              <w:spacing w:line="276" w:lineRule="auto"/>
            </w:pPr>
            <w:r>
              <w:t>Datum start uitvoering werkzaamheden;</w:t>
            </w:r>
          </w:p>
          <w:p w14:paraId="3BFF7681" w14:textId="77777777" w:rsidR="006F3FF3" w:rsidRDefault="006F3FF3" w:rsidP="00AF782E">
            <w:pPr>
              <w:pStyle w:val="Lijstalinea"/>
              <w:numPr>
                <w:ilvl w:val="0"/>
                <w:numId w:val="19"/>
              </w:numPr>
              <w:spacing w:line="276" w:lineRule="auto"/>
            </w:pPr>
            <w:r>
              <w:t>Datum einde opdracht.</w:t>
            </w:r>
          </w:p>
        </w:tc>
        <w:tc>
          <w:tcPr>
            <w:tcW w:w="5097" w:type="dxa"/>
          </w:tcPr>
          <w:p w14:paraId="52721086" w14:textId="77777777" w:rsidR="006F3FF3" w:rsidRDefault="006F3FF3" w:rsidP="00AF782E"/>
        </w:tc>
      </w:tr>
      <w:tr w:rsidR="006F3FF3" w14:paraId="75180178" w14:textId="77777777" w:rsidTr="00B60720">
        <w:tc>
          <w:tcPr>
            <w:tcW w:w="4531" w:type="dxa"/>
            <w:shd w:val="clear" w:color="auto" w:fill="C9E8FB"/>
          </w:tcPr>
          <w:p w14:paraId="3C8994AF" w14:textId="77777777" w:rsidR="006F3FF3" w:rsidRDefault="006F3FF3" w:rsidP="00AF782E">
            <w:r>
              <w:t>Omschrijving van de referentieopdracht (maximaal 1 A4)</w:t>
            </w:r>
            <w:r w:rsidR="00267BAF">
              <w:t xml:space="preserve">, waaruit blijkt dat </w:t>
            </w:r>
            <w:r w:rsidR="00AC3054">
              <w:t>voldaan wordt aan de eisen van de kerncompetentie</w:t>
            </w:r>
            <w:r w:rsidR="00844238">
              <w:t>:</w:t>
            </w:r>
          </w:p>
          <w:p w14:paraId="38446F2B" w14:textId="6E4CE2F4" w:rsidR="00844238" w:rsidRDefault="00844238" w:rsidP="00844238">
            <w:pPr>
              <w:pStyle w:val="Lijstalinea"/>
              <w:numPr>
                <w:ilvl w:val="0"/>
                <w:numId w:val="22"/>
              </w:numPr>
            </w:pPr>
            <w:r>
              <w:t xml:space="preserve">Het verzorgen van taallessen </w:t>
            </w:r>
            <w:r w:rsidR="00DE7E3A">
              <w:t xml:space="preserve">tot </w:t>
            </w:r>
            <w:r w:rsidR="00B0482D">
              <w:t>en met minimaal B1-taalniveau.</w:t>
            </w:r>
            <w:r w:rsidR="00E412FA">
              <w:t xml:space="preserve"> </w:t>
            </w:r>
          </w:p>
          <w:p w14:paraId="220AEA03" w14:textId="2BAFB853" w:rsidR="00A90B0A" w:rsidRDefault="00A90B0A" w:rsidP="00A90B0A">
            <w:pPr>
              <w:pStyle w:val="Lijstalinea"/>
              <w:numPr>
                <w:ilvl w:val="0"/>
                <w:numId w:val="22"/>
              </w:numPr>
            </w:pPr>
            <w:r>
              <w:t xml:space="preserve">Het verzorgen van </w:t>
            </w:r>
            <w:r w:rsidR="00B74FA4">
              <w:t>t</w:t>
            </w:r>
            <w:r>
              <w:t xml:space="preserve">aallessen </w:t>
            </w:r>
            <w:r w:rsidR="00380DB8">
              <w:t>in groepsverband</w:t>
            </w:r>
            <w:r w:rsidR="00F04109">
              <w:t>.</w:t>
            </w:r>
          </w:p>
          <w:p w14:paraId="3B1482A0" w14:textId="17C0438B" w:rsidR="00A90B0A" w:rsidRDefault="00A90B0A" w:rsidP="00A90B0A">
            <w:pPr>
              <w:pStyle w:val="Lijstalinea"/>
              <w:numPr>
                <w:ilvl w:val="0"/>
                <w:numId w:val="22"/>
              </w:numPr>
            </w:pPr>
            <w:r>
              <w:t>Het verzorgen van taallessen in een periode van tenminste één jaar (aaneengesloten periode van 12 maanden) bij een gemeente.</w:t>
            </w:r>
          </w:p>
        </w:tc>
        <w:tc>
          <w:tcPr>
            <w:tcW w:w="5097" w:type="dxa"/>
          </w:tcPr>
          <w:p w14:paraId="1CE41576" w14:textId="77777777" w:rsidR="006F3FF3" w:rsidRDefault="006F3FF3" w:rsidP="00AF782E"/>
        </w:tc>
      </w:tr>
      <w:tr w:rsidR="006F3FF3" w14:paraId="01D8D336" w14:textId="77777777" w:rsidTr="00B60720">
        <w:tc>
          <w:tcPr>
            <w:tcW w:w="4531" w:type="dxa"/>
            <w:shd w:val="clear" w:color="auto" w:fill="C9E8FB"/>
          </w:tcPr>
          <w:p w14:paraId="34FD3BE0" w14:textId="77777777" w:rsidR="006F3FF3" w:rsidRDefault="006F3FF3" w:rsidP="00AF782E">
            <w:r>
              <w:t>Referentieopdracht 100% zelfstandig uitgevoerd</w:t>
            </w:r>
          </w:p>
        </w:tc>
        <w:tc>
          <w:tcPr>
            <w:tcW w:w="5097" w:type="dxa"/>
          </w:tcPr>
          <w:p w14:paraId="71EECDC6" w14:textId="77777777" w:rsidR="006F3FF3" w:rsidRDefault="00CC48B0" w:rsidP="00AF782E">
            <w:sdt>
              <w:sdtPr>
                <w:id w:val="-511070867"/>
                <w14:checkbox>
                  <w14:checked w14:val="0"/>
                  <w14:checkedState w14:val="2612" w14:font="MS Gothic"/>
                  <w14:uncheckedState w14:val="2610" w14:font="MS Gothic"/>
                </w14:checkbox>
              </w:sdtPr>
              <w:sdtEndPr/>
              <w:sdtContent>
                <w:r w:rsidR="006F3FF3">
                  <w:rPr>
                    <w:rFonts w:ascii="MS Gothic" w:eastAsia="MS Gothic" w:hAnsi="MS Gothic" w:hint="eastAsia"/>
                  </w:rPr>
                  <w:t>☐</w:t>
                </w:r>
              </w:sdtContent>
            </w:sdt>
            <w:r w:rsidR="006F3FF3">
              <w:t xml:space="preserve"> Ja</w:t>
            </w:r>
          </w:p>
          <w:p w14:paraId="7159171E" w14:textId="77777777" w:rsidR="006F3FF3" w:rsidRDefault="00CC48B0" w:rsidP="00AF782E">
            <w:sdt>
              <w:sdtPr>
                <w:id w:val="2142224376"/>
                <w14:checkbox>
                  <w14:checked w14:val="0"/>
                  <w14:checkedState w14:val="2612" w14:font="MS Gothic"/>
                  <w14:uncheckedState w14:val="2610" w14:font="MS Gothic"/>
                </w14:checkbox>
              </w:sdtPr>
              <w:sdtEndPr/>
              <w:sdtContent>
                <w:r w:rsidR="006F3FF3">
                  <w:rPr>
                    <w:rFonts w:ascii="MS Gothic" w:eastAsia="MS Gothic" w:hAnsi="MS Gothic" w:hint="eastAsia"/>
                  </w:rPr>
                  <w:t>☐</w:t>
                </w:r>
              </w:sdtContent>
            </w:sdt>
            <w:r w:rsidR="006F3FF3">
              <w:t xml:space="preserve"> Nee (licht toe wie wat heeft uitgevoerd)</w:t>
            </w:r>
          </w:p>
        </w:tc>
      </w:tr>
      <w:tr w:rsidR="006F3FF3" w14:paraId="04157C6D" w14:textId="77777777" w:rsidTr="00B60720">
        <w:tc>
          <w:tcPr>
            <w:tcW w:w="4531" w:type="dxa"/>
            <w:shd w:val="clear" w:color="auto" w:fill="C9E8FB"/>
          </w:tcPr>
          <w:p w14:paraId="762B7516" w14:textId="77777777" w:rsidR="006F3FF3" w:rsidRDefault="006F3FF3" w:rsidP="00AF782E">
            <w:r>
              <w:t>Omzet in euro’s van referentieopdracht</w:t>
            </w:r>
          </w:p>
        </w:tc>
        <w:tc>
          <w:tcPr>
            <w:tcW w:w="5097" w:type="dxa"/>
          </w:tcPr>
          <w:p w14:paraId="7C37CF37" w14:textId="77777777" w:rsidR="006F3FF3" w:rsidRDefault="006F3FF3" w:rsidP="00AF782E"/>
        </w:tc>
      </w:tr>
      <w:tr w:rsidR="006F3FF3" w14:paraId="05BF91D4" w14:textId="77777777" w:rsidTr="00B60720">
        <w:tc>
          <w:tcPr>
            <w:tcW w:w="4531" w:type="dxa"/>
            <w:shd w:val="clear" w:color="auto" w:fill="C9E8FB"/>
          </w:tcPr>
          <w:p w14:paraId="4753166C" w14:textId="77777777" w:rsidR="006F3FF3" w:rsidRDefault="006F3FF3" w:rsidP="00AF782E">
            <w:r>
              <w:t>Bijzonderheden</w:t>
            </w:r>
          </w:p>
        </w:tc>
        <w:tc>
          <w:tcPr>
            <w:tcW w:w="5097" w:type="dxa"/>
          </w:tcPr>
          <w:p w14:paraId="5990093F" w14:textId="77777777" w:rsidR="006F3FF3" w:rsidRDefault="006F3FF3" w:rsidP="00AF782E"/>
        </w:tc>
      </w:tr>
    </w:tbl>
    <w:p w14:paraId="3F5962D4" w14:textId="77777777" w:rsidR="006F3FF3" w:rsidRPr="00B642A5" w:rsidRDefault="006F3FF3" w:rsidP="000B34A5"/>
    <w:sectPr w:rsidR="006F3FF3" w:rsidRPr="00B642A5" w:rsidSect="000B34A5">
      <w:headerReference w:type="even" r:id="rId12"/>
      <w:headerReference w:type="default" r:id="rId13"/>
      <w:footerReference w:type="even" r:id="rId14"/>
      <w:footerReference w:type="default" r:id="rId15"/>
      <w:headerReference w:type="first" r:id="rId16"/>
      <w:footerReference w:type="first" r:id="rId17"/>
      <w:pgSz w:w="11906" w:h="16838" w:code="9"/>
      <w:pgMar w:top="1276" w:right="1134" w:bottom="1418" w:left="1134" w:header="0"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197A0" w14:textId="77777777" w:rsidR="009C5B5A" w:rsidRDefault="009C5B5A">
      <w:r>
        <w:separator/>
      </w:r>
    </w:p>
  </w:endnote>
  <w:endnote w:type="continuationSeparator" w:id="0">
    <w:p w14:paraId="07C9FDF5" w14:textId="77777777" w:rsidR="009C5B5A" w:rsidRDefault="009C5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14:paraId="3653AEF4"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436B9F48"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43705"/>
      <w:docPartObj>
        <w:docPartGallery w:val="Page Numbers (Bottom of Page)"/>
        <w:docPartUnique/>
      </w:docPartObj>
    </w:sdtPr>
    <w:sdtEndPr/>
    <w:sdtContent>
      <w:sdt>
        <w:sdtPr>
          <w:id w:val="-1769616900"/>
          <w:docPartObj>
            <w:docPartGallery w:val="Page Numbers (Top of Page)"/>
            <w:docPartUnique/>
          </w:docPartObj>
        </w:sdtPr>
        <w:sdtEndPr/>
        <w:sdtContent>
          <w:p w14:paraId="40E515C9" w14:textId="46AC2AD8" w:rsidR="007D4137" w:rsidRDefault="007D4137" w:rsidP="007D4137">
            <w:pPr>
              <w:pStyle w:val="Voettekst"/>
              <w:pBdr>
                <w:bottom w:val="single" w:sz="6" w:space="1" w:color="auto"/>
              </w:pBdr>
              <w:jc w:val="right"/>
            </w:pPr>
          </w:p>
          <w:p w14:paraId="792EBE32" w14:textId="00AD1C5A" w:rsidR="005C1431" w:rsidRPr="007D4137" w:rsidRDefault="006F3FF3" w:rsidP="007D4137">
            <w:pPr>
              <w:pStyle w:val="Voettekst"/>
            </w:pPr>
            <w:r>
              <w:t xml:space="preserve">Bijlage 2 - </w:t>
            </w:r>
            <w:r w:rsidR="007D4137">
              <w:t>Verklaring Kerncompetenties</w:t>
            </w:r>
            <w:r w:rsidR="00360311">
              <w:t xml:space="preserve"> (na rectificatie)</w:t>
            </w:r>
            <w:r w:rsidR="000271DB">
              <w:tab/>
            </w:r>
            <w:r w:rsidR="007D4137">
              <w:t xml:space="preserve">Pagina </w:t>
            </w:r>
            <w:r w:rsidR="007D4137">
              <w:rPr>
                <w:b/>
                <w:bCs/>
                <w:sz w:val="24"/>
                <w:szCs w:val="24"/>
              </w:rPr>
              <w:fldChar w:fldCharType="begin"/>
            </w:r>
            <w:r w:rsidR="007D4137">
              <w:rPr>
                <w:b/>
                <w:bCs/>
              </w:rPr>
              <w:instrText>PAGE</w:instrText>
            </w:r>
            <w:r w:rsidR="007D4137">
              <w:rPr>
                <w:b/>
                <w:bCs/>
                <w:sz w:val="24"/>
                <w:szCs w:val="24"/>
              </w:rPr>
              <w:fldChar w:fldCharType="separate"/>
            </w:r>
            <w:r w:rsidR="007D4137">
              <w:rPr>
                <w:b/>
                <w:bCs/>
                <w:sz w:val="24"/>
                <w:szCs w:val="24"/>
              </w:rPr>
              <w:t>1</w:t>
            </w:r>
            <w:r w:rsidR="007D4137">
              <w:rPr>
                <w:b/>
                <w:bCs/>
                <w:sz w:val="24"/>
                <w:szCs w:val="24"/>
              </w:rPr>
              <w:fldChar w:fldCharType="end"/>
            </w:r>
            <w:r w:rsidR="007D4137">
              <w:t xml:space="preserve"> van </w:t>
            </w:r>
            <w:r w:rsidR="007D4137">
              <w:rPr>
                <w:b/>
                <w:bCs/>
                <w:sz w:val="24"/>
                <w:szCs w:val="24"/>
              </w:rPr>
              <w:fldChar w:fldCharType="begin"/>
            </w:r>
            <w:r w:rsidR="007D4137">
              <w:rPr>
                <w:b/>
                <w:bCs/>
              </w:rPr>
              <w:instrText>NUMPAGES</w:instrText>
            </w:r>
            <w:r w:rsidR="007D4137">
              <w:rPr>
                <w:b/>
                <w:bCs/>
                <w:sz w:val="24"/>
                <w:szCs w:val="24"/>
              </w:rPr>
              <w:fldChar w:fldCharType="separate"/>
            </w:r>
            <w:r w:rsidR="007D4137">
              <w:rPr>
                <w:b/>
                <w:bCs/>
                <w:sz w:val="24"/>
                <w:szCs w:val="24"/>
              </w:rPr>
              <w:t>2</w:t>
            </w:r>
            <w:r w:rsidR="007D4137">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14:paraId="67C0F120"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6FEF4E2F"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751B1" w14:textId="77777777" w:rsidR="009C5B5A" w:rsidRDefault="009C5B5A">
      <w:r>
        <w:separator/>
      </w:r>
    </w:p>
  </w:footnote>
  <w:footnote w:type="continuationSeparator" w:id="0">
    <w:p w14:paraId="6A6B335E" w14:textId="77777777" w:rsidR="009C5B5A" w:rsidRDefault="009C5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39AE89AB" w14:textId="77777777" w:rsidTr="0023628B">
      <w:trPr>
        <w:cantSplit/>
        <w:trHeight w:val="397"/>
      </w:trPr>
      <w:tc>
        <w:tcPr>
          <w:tcW w:w="1418" w:type="dxa"/>
        </w:tcPr>
        <w:p w14:paraId="1594C6C4" w14:textId="77777777" w:rsidR="00713A38" w:rsidRDefault="00713A38" w:rsidP="0023628B">
          <w:pPr>
            <w:pStyle w:val="Koptekst"/>
          </w:pPr>
        </w:p>
      </w:tc>
      <w:tc>
        <w:tcPr>
          <w:tcW w:w="10490" w:type="dxa"/>
        </w:tcPr>
        <w:p w14:paraId="0799FDE9" w14:textId="77777777" w:rsidR="00713A38" w:rsidRDefault="00713A38" w:rsidP="0023628B">
          <w:pPr>
            <w:pStyle w:val="Koptekst"/>
          </w:pPr>
        </w:p>
      </w:tc>
    </w:tr>
    <w:tr w:rsidR="00713A38" w14:paraId="12D5BE2D" w14:textId="77777777" w:rsidTr="0023628B">
      <w:trPr>
        <w:cantSplit/>
        <w:trHeight w:hRule="exact" w:val="737"/>
      </w:trPr>
      <w:tc>
        <w:tcPr>
          <w:tcW w:w="1418" w:type="dxa"/>
        </w:tcPr>
        <w:p w14:paraId="77E43D89" w14:textId="77777777" w:rsidR="00713A38" w:rsidRDefault="00713A38" w:rsidP="0023628B">
          <w:pPr>
            <w:pStyle w:val="Koptekst"/>
          </w:pPr>
        </w:p>
      </w:tc>
      <w:tc>
        <w:tcPr>
          <w:tcW w:w="10490" w:type="dxa"/>
        </w:tcPr>
        <w:p w14:paraId="0A199780" w14:textId="77777777" w:rsidR="00713A38" w:rsidRDefault="00713A38" w:rsidP="0023628B">
          <w:pPr>
            <w:pStyle w:val="Koptekst"/>
          </w:pPr>
        </w:p>
      </w:tc>
    </w:tr>
  </w:tbl>
  <w:p w14:paraId="2CED926D"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C202" w14:textId="116D1864" w:rsidR="0005540B" w:rsidRDefault="0005540B" w:rsidP="0005540B">
    <w:pPr>
      <w:pStyle w:val="Koptekst"/>
    </w:pPr>
  </w:p>
  <w:p w14:paraId="5ED03FBA" w14:textId="77777777" w:rsidR="00713A38" w:rsidRPr="0005540B" w:rsidRDefault="00713A38" w:rsidP="0005540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6654A1C9" w14:textId="77777777" w:rsidTr="002D1748">
      <w:trPr>
        <w:trHeight w:hRule="exact" w:val="340"/>
      </w:trPr>
      <w:tc>
        <w:tcPr>
          <w:tcW w:w="1144" w:type="dxa"/>
        </w:tcPr>
        <w:p w14:paraId="63965A36" w14:textId="77777777" w:rsidR="00713A38" w:rsidRDefault="00713A38" w:rsidP="002D1748">
          <w:pPr>
            <w:pStyle w:val="Kenmerk"/>
          </w:pPr>
        </w:p>
      </w:tc>
      <w:tc>
        <w:tcPr>
          <w:tcW w:w="10763" w:type="dxa"/>
        </w:tcPr>
        <w:p w14:paraId="1A0FAC60" w14:textId="3F1EF96B" w:rsidR="00713A38" w:rsidRDefault="00713A38" w:rsidP="002D1748">
          <w:pPr>
            <w:pStyle w:val="Kenmerk"/>
          </w:pPr>
        </w:p>
      </w:tc>
    </w:tr>
  </w:tbl>
  <w:p w14:paraId="57CF7DBA" w14:textId="117A816F" w:rsidR="00713A38" w:rsidRDefault="00713A38" w:rsidP="004E7A23">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C953E93"/>
    <w:multiLevelType w:val="hybridMultilevel"/>
    <w:tmpl w:val="BB8A57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381514B"/>
    <w:multiLevelType w:val="hybridMultilevel"/>
    <w:tmpl w:val="C6042F1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75C0C69"/>
    <w:multiLevelType w:val="hybridMultilevel"/>
    <w:tmpl w:val="CF9042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7"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9" w15:restartNumberingAfterBreak="0">
    <w:nsid w:val="3CBE0C98"/>
    <w:multiLevelType w:val="hybridMultilevel"/>
    <w:tmpl w:val="6D888D8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20924F9"/>
    <w:multiLevelType w:val="hybridMultilevel"/>
    <w:tmpl w:val="582026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CC6315A"/>
    <w:multiLevelType w:val="hybridMultilevel"/>
    <w:tmpl w:val="DEB67A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7C5A59DD"/>
    <w:multiLevelType w:val="hybridMultilevel"/>
    <w:tmpl w:val="99BC425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0776043">
    <w:abstractNumId w:val="2"/>
  </w:num>
  <w:num w:numId="2" w16cid:durableId="1274357914">
    <w:abstractNumId w:val="1"/>
  </w:num>
  <w:num w:numId="3" w16cid:durableId="1252928323">
    <w:abstractNumId w:val="0"/>
  </w:num>
  <w:num w:numId="4" w16cid:durableId="475102139">
    <w:abstractNumId w:val="6"/>
  </w:num>
  <w:num w:numId="5" w16cid:durableId="242645616">
    <w:abstractNumId w:val="8"/>
  </w:num>
  <w:num w:numId="6" w16cid:durableId="1609652800">
    <w:abstractNumId w:val="8"/>
  </w:num>
  <w:num w:numId="7" w16cid:durableId="252252399">
    <w:abstractNumId w:val="8"/>
  </w:num>
  <w:num w:numId="8" w16cid:durableId="373896703">
    <w:abstractNumId w:val="8"/>
  </w:num>
  <w:num w:numId="9" w16cid:durableId="1121269540">
    <w:abstractNumId w:val="7"/>
  </w:num>
  <w:num w:numId="10" w16cid:durableId="1402824695">
    <w:abstractNumId w:val="7"/>
  </w:num>
  <w:num w:numId="11" w16cid:durableId="1010646487">
    <w:abstractNumId w:val="8"/>
  </w:num>
  <w:num w:numId="12" w16cid:durableId="2073774762">
    <w:abstractNumId w:val="8"/>
  </w:num>
  <w:num w:numId="13" w16cid:durableId="1982154370">
    <w:abstractNumId w:val="8"/>
  </w:num>
  <w:num w:numId="14" w16cid:durableId="858352435">
    <w:abstractNumId w:val="11"/>
  </w:num>
  <w:num w:numId="15" w16cid:durableId="2028094012">
    <w:abstractNumId w:val="13"/>
  </w:num>
  <w:num w:numId="16" w16cid:durableId="1566643480">
    <w:abstractNumId w:val="12"/>
  </w:num>
  <w:num w:numId="17" w16cid:durableId="316298915">
    <w:abstractNumId w:val="5"/>
  </w:num>
  <w:num w:numId="18" w16cid:durableId="1270551651">
    <w:abstractNumId w:val="10"/>
  </w:num>
  <w:num w:numId="19" w16cid:durableId="1691487529">
    <w:abstractNumId w:val="3"/>
  </w:num>
  <w:num w:numId="20" w16cid:durableId="1935744317">
    <w:abstractNumId w:val="4"/>
  </w:num>
  <w:num w:numId="21" w16cid:durableId="1630434576">
    <w:abstractNumId w:val="9"/>
  </w:num>
  <w:num w:numId="22" w16cid:durableId="1150246312">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519"/>
    <w:rsid w:val="00003003"/>
    <w:rsid w:val="000047A1"/>
    <w:rsid w:val="00010740"/>
    <w:rsid w:val="000138D2"/>
    <w:rsid w:val="00021730"/>
    <w:rsid w:val="00026BF3"/>
    <w:rsid w:val="000271DB"/>
    <w:rsid w:val="00045278"/>
    <w:rsid w:val="00046542"/>
    <w:rsid w:val="0005540B"/>
    <w:rsid w:val="00062E5C"/>
    <w:rsid w:val="000652D2"/>
    <w:rsid w:val="000700FE"/>
    <w:rsid w:val="00071E77"/>
    <w:rsid w:val="00081E8B"/>
    <w:rsid w:val="00087F8F"/>
    <w:rsid w:val="00093006"/>
    <w:rsid w:val="000A1B93"/>
    <w:rsid w:val="000B0647"/>
    <w:rsid w:val="000B34A5"/>
    <w:rsid w:val="000C7BE4"/>
    <w:rsid w:val="000D17CF"/>
    <w:rsid w:val="000D2944"/>
    <w:rsid w:val="000D7F29"/>
    <w:rsid w:val="000E3F54"/>
    <w:rsid w:val="000E6986"/>
    <w:rsid w:val="000F2D4E"/>
    <w:rsid w:val="000F3214"/>
    <w:rsid w:val="000F5E05"/>
    <w:rsid w:val="000F5F8B"/>
    <w:rsid w:val="000F728F"/>
    <w:rsid w:val="00101DFF"/>
    <w:rsid w:val="001100AB"/>
    <w:rsid w:val="001212EB"/>
    <w:rsid w:val="00130C9A"/>
    <w:rsid w:val="00131FE2"/>
    <w:rsid w:val="00143287"/>
    <w:rsid w:val="00146ED6"/>
    <w:rsid w:val="00147556"/>
    <w:rsid w:val="00153860"/>
    <w:rsid w:val="00155D2D"/>
    <w:rsid w:val="001737AD"/>
    <w:rsid w:val="00176F01"/>
    <w:rsid w:val="001A120C"/>
    <w:rsid w:val="001A1C14"/>
    <w:rsid w:val="001B1F7E"/>
    <w:rsid w:val="001B65DE"/>
    <w:rsid w:val="001C03BE"/>
    <w:rsid w:val="001C351C"/>
    <w:rsid w:val="001C5E61"/>
    <w:rsid w:val="001D450F"/>
    <w:rsid w:val="001D6359"/>
    <w:rsid w:val="001E2B72"/>
    <w:rsid w:val="001E2D3E"/>
    <w:rsid w:val="001F7CD8"/>
    <w:rsid w:val="00200155"/>
    <w:rsid w:val="00204B0D"/>
    <w:rsid w:val="00222D71"/>
    <w:rsid w:val="002304A9"/>
    <w:rsid w:val="0023628B"/>
    <w:rsid w:val="00245C63"/>
    <w:rsid w:val="00257E53"/>
    <w:rsid w:val="002644B1"/>
    <w:rsid w:val="00267BAF"/>
    <w:rsid w:val="00270385"/>
    <w:rsid w:val="00281332"/>
    <w:rsid w:val="002936E3"/>
    <w:rsid w:val="00294087"/>
    <w:rsid w:val="002960F9"/>
    <w:rsid w:val="002A16DF"/>
    <w:rsid w:val="002A34A4"/>
    <w:rsid w:val="002D1748"/>
    <w:rsid w:val="002E0806"/>
    <w:rsid w:val="002E1D90"/>
    <w:rsid w:val="002E48FD"/>
    <w:rsid w:val="002E5E14"/>
    <w:rsid w:val="002F4685"/>
    <w:rsid w:val="0030071D"/>
    <w:rsid w:val="003018AB"/>
    <w:rsid w:val="00304BE3"/>
    <w:rsid w:val="00317079"/>
    <w:rsid w:val="00324DC8"/>
    <w:rsid w:val="0032517A"/>
    <w:rsid w:val="003369A3"/>
    <w:rsid w:val="003369A6"/>
    <w:rsid w:val="00352E6E"/>
    <w:rsid w:val="0035335F"/>
    <w:rsid w:val="00360311"/>
    <w:rsid w:val="00370A69"/>
    <w:rsid w:val="00373C81"/>
    <w:rsid w:val="00380DB8"/>
    <w:rsid w:val="003912D2"/>
    <w:rsid w:val="003A4A36"/>
    <w:rsid w:val="003C55C3"/>
    <w:rsid w:val="003D5597"/>
    <w:rsid w:val="003E0170"/>
    <w:rsid w:val="003E0A90"/>
    <w:rsid w:val="003E1410"/>
    <w:rsid w:val="00413744"/>
    <w:rsid w:val="00414543"/>
    <w:rsid w:val="00415909"/>
    <w:rsid w:val="0042259D"/>
    <w:rsid w:val="004317A3"/>
    <w:rsid w:val="00436CE7"/>
    <w:rsid w:val="004423CD"/>
    <w:rsid w:val="00444721"/>
    <w:rsid w:val="00450B45"/>
    <w:rsid w:val="00464D2A"/>
    <w:rsid w:val="00471103"/>
    <w:rsid w:val="0048003F"/>
    <w:rsid w:val="00490405"/>
    <w:rsid w:val="0049169D"/>
    <w:rsid w:val="00494E98"/>
    <w:rsid w:val="004961B6"/>
    <w:rsid w:val="004A2836"/>
    <w:rsid w:val="004A2CA4"/>
    <w:rsid w:val="004C1ECF"/>
    <w:rsid w:val="004D3F10"/>
    <w:rsid w:val="004E0145"/>
    <w:rsid w:val="004E2F3F"/>
    <w:rsid w:val="004E50B3"/>
    <w:rsid w:val="004E6E0A"/>
    <w:rsid w:val="004E7A23"/>
    <w:rsid w:val="004F2305"/>
    <w:rsid w:val="00534F90"/>
    <w:rsid w:val="00543508"/>
    <w:rsid w:val="005437E2"/>
    <w:rsid w:val="00547595"/>
    <w:rsid w:val="005576FD"/>
    <w:rsid w:val="00573DEF"/>
    <w:rsid w:val="005769AD"/>
    <w:rsid w:val="00592963"/>
    <w:rsid w:val="00595803"/>
    <w:rsid w:val="00597891"/>
    <w:rsid w:val="005B1943"/>
    <w:rsid w:val="005B6D4C"/>
    <w:rsid w:val="005B79D5"/>
    <w:rsid w:val="005C1431"/>
    <w:rsid w:val="005D04E3"/>
    <w:rsid w:val="005D4605"/>
    <w:rsid w:val="006019E7"/>
    <w:rsid w:val="006029F6"/>
    <w:rsid w:val="00604419"/>
    <w:rsid w:val="006103EA"/>
    <w:rsid w:val="006114DD"/>
    <w:rsid w:val="00612F23"/>
    <w:rsid w:val="006139E7"/>
    <w:rsid w:val="00622299"/>
    <w:rsid w:val="00625A55"/>
    <w:rsid w:val="006270D4"/>
    <w:rsid w:val="00637C60"/>
    <w:rsid w:val="006445DE"/>
    <w:rsid w:val="00644793"/>
    <w:rsid w:val="0064590D"/>
    <w:rsid w:val="00657D34"/>
    <w:rsid w:val="00663D80"/>
    <w:rsid w:val="00665F82"/>
    <w:rsid w:val="00676F05"/>
    <w:rsid w:val="00697EF7"/>
    <w:rsid w:val="006B2097"/>
    <w:rsid w:val="006D5CBA"/>
    <w:rsid w:val="006D679C"/>
    <w:rsid w:val="006D7F5E"/>
    <w:rsid w:val="006E44D8"/>
    <w:rsid w:val="006F29BF"/>
    <w:rsid w:val="006F3FF3"/>
    <w:rsid w:val="00704C08"/>
    <w:rsid w:val="007077A1"/>
    <w:rsid w:val="007117EA"/>
    <w:rsid w:val="00713A38"/>
    <w:rsid w:val="0071690A"/>
    <w:rsid w:val="00721E41"/>
    <w:rsid w:val="0072264B"/>
    <w:rsid w:val="0075263C"/>
    <w:rsid w:val="00752E48"/>
    <w:rsid w:val="00773703"/>
    <w:rsid w:val="00781755"/>
    <w:rsid w:val="007825BE"/>
    <w:rsid w:val="007839C9"/>
    <w:rsid w:val="007866F0"/>
    <w:rsid w:val="007A61A5"/>
    <w:rsid w:val="007B6342"/>
    <w:rsid w:val="007C5621"/>
    <w:rsid w:val="007D21F3"/>
    <w:rsid w:val="007D2F46"/>
    <w:rsid w:val="007D4137"/>
    <w:rsid w:val="007D4666"/>
    <w:rsid w:val="007F6F04"/>
    <w:rsid w:val="008029A1"/>
    <w:rsid w:val="00814322"/>
    <w:rsid w:val="00815F61"/>
    <w:rsid w:val="00816AF9"/>
    <w:rsid w:val="00816E06"/>
    <w:rsid w:val="008263D5"/>
    <w:rsid w:val="008320BC"/>
    <w:rsid w:val="0084090D"/>
    <w:rsid w:val="00844238"/>
    <w:rsid w:val="0084433E"/>
    <w:rsid w:val="00844BEB"/>
    <w:rsid w:val="00851215"/>
    <w:rsid w:val="0085611E"/>
    <w:rsid w:val="008702E6"/>
    <w:rsid w:val="008760CE"/>
    <w:rsid w:val="0088501C"/>
    <w:rsid w:val="008911F8"/>
    <w:rsid w:val="008A09B5"/>
    <w:rsid w:val="008A0A7D"/>
    <w:rsid w:val="008A19F5"/>
    <w:rsid w:val="008C5ED5"/>
    <w:rsid w:val="008D33C4"/>
    <w:rsid w:val="008D4C91"/>
    <w:rsid w:val="008E4E82"/>
    <w:rsid w:val="00905574"/>
    <w:rsid w:val="00907863"/>
    <w:rsid w:val="00911E57"/>
    <w:rsid w:val="009234AF"/>
    <w:rsid w:val="00923CEE"/>
    <w:rsid w:val="009246DA"/>
    <w:rsid w:val="00926422"/>
    <w:rsid w:val="00930C49"/>
    <w:rsid w:val="00931745"/>
    <w:rsid w:val="009325FB"/>
    <w:rsid w:val="00934E85"/>
    <w:rsid w:val="00971779"/>
    <w:rsid w:val="009742A8"/>
    <w:rsid w:val="00982DBD"/>
    <w:rsid w:val="009856BF"/>
    <w:rsid w:val="00993528"/>
    <w:rsid w:val="009948EC"/>
    <w:rsid w:val="009A0C0B"/>
    <w:rsid w:val="009A0D2B"/>
    <w:rsid w:val="009B5BA2"/>
    <w:rsid w:val="009B6FAC"/>
    <w:rsid w:val="009C5116"/>
    <w:rsid w:val="009C5B5A"/>
    <w:rsid w:val="009C72F0"/>
    <w:rsid w:val="009D102C"/>
    <w:rsid w:val="009F1BCA"/>
    <w:rsid w:val="00A15FFA"/>
    <w:rsid w:val="00A1688D"/>
    <w:rsid w:val="00A20FF7"/>
    <w:rsid w:val="00A254C8"/>
    <w:rsid w:val="00A323A8"/>
    <w:rsid w:val="00A33580"/>
    <w:rsid w:val="00A34A14"/>
    <w:rsid w:val="00A53B15"/>
    <w:rsid w:val="00A55EEA"/>
    <w:rsid w:val="00A56441"/>
    <w:rsid w:val="00A56C97"/>
    <w:rsid w:val="00A77031"/>
    <w:rsid w:val="00A8313E"/>
    <w:rsid w:val="00A90B0A"/>
    <w:rsid w:val="00A96A06"/>
    <w:rsid w:val="00AA38FE"/>
    <w:rsid w:val="00AC3054"/>
    <w:rsid w:val="00AF117E"/>
    <w:rsid w:val="00AF1471"/>
    <w:rsid w:val="00AF48F9"/>
    <w:rsid w:val="00B032EA"/>
    <w:rsid w:val="00B0482D"/>
    <w:rsid w:val="00B0533A"/>
    <w:rsid w:val="00B13A1B"/>
    <w:rsid w:val="00B33FCA"/>
    <w:rsid w:val="00B4408E"/>
    <w:rsid w:val="00B47772"/>
    <w:rsid w:val="00B5403A"/>
    <w:rsid w:val="00B550B9"/>
    <w:rsid w:val="00B60720"/>
    <w:rsid w:val="00B642A5"/>
    <w:rsid w:val="00B67517"/>
    <w:rsid w:val="00B731E4"/>
    <w:rsid w:val="00B74FA4"/>
    <w:rsid w:val="00B77818"/>
    <w:rsid w:val="00B80EC3"/>
    <w:rsid w:val="00B8655F"/>
    <w:rsid w:val="00B9730D"/>
    <w:rsid w:val="00BA51C5"/>
    <w:rsid w:val="00BA6D84"/>
    <w:rsid w:val="00BB1CB3"/>
    <w:rsid w:val="00BB71C1"/>
    <w:rsid w:val="00BB7570"/>
    <w:rsid w:val="00BC2211"/>
    <w:rsid w:val="00BF0858"/>
    <w:rsid w:val="00BF0A34"/>
    <w:rsid w:val="00BF63CE"/>
    <w:rsid w:val="00C1011A"/>
    <w:rsid w:val="00C10DA1"/>
    <w:rsid w:val="00C14108"/>
    <w:rsid w:val="00C24684"/>
    <w:rsid w:val="00C32970"/>
    <w:rsid w:val="00C4230B"/>
    <w:rsid w:val="00C42533"/>
    <w:rsid w:val="00C5498E"/>
    <w:rsid w:val="00C55BEC"/>
    <w:rsid w:val="00C612F9"/>
    <w:rsid w:val="00C70F73"/>
    <w:rsid w:val="00C717CE"/>
    <w:rsid w:val="00C94519"/>
    <w:rsid w:val="00CA14F4"/>
    <w:rsid w:val="00CB6449"/>
    <w:rsid w:val="00CC406D"/>
    <w:rsid w:val="00CC48B0"/>
    <w:rsid w:val="00CD1DE0"/>
    <w:rsid w:val="00CD779C"/>
    <w:rsid w:val="00D05FC7"/>
    <w:rsid w:val="00D138CE"/>
    <w:rsid w:val="00D17E42"/>
    <w:rsid w:val="00D31FF1"/>
    <w:rsid w:val="00D40560"/>
    <w:rsid w:val="00D4268A"/>
    <w:rsid w:val="00D42C44"/>
    <w:rsid w:val="00D54DEA"/>
    <w:rsid w:val="00D567D5"/>
    <w:rsid w:val="00D5795C"/>
    <w:rsid w:val="00D57B19"/>
    <w:rsid w:val="00D61F2A"/>
    <w:rsid w:val="00D8453C"/>
    <w:rsid w:val="00D933A6"/>
    <w:rsid w:val="00DA7EF0"/>
    <w:rsid w:val="00DC210E"/>
    <w:rsid w:val="00DC3AD8"/>
    <w:rsid w:val="00DC7A91"/>
    <w:rsid w:val="00DD1C06"/>
    <w:rsid w:val="00DD7113"/>
    <w:rsid w:val="00DD7226"/>
    <w:rsid w:val="00DE7E3A"/>
    <w:rsid w:val="00E240C1"/>
    <w:rsid w:val="00E27774"/>
    <w:rsid w:val="00E412FA"/>
    <w:rsid w:val="00E70C32"/>
    <w:rsid w:val="00E75AE9"/>
    <w:rsid w:val="00E822CD"/>
    <w:rsid w:val="00E830EB"/>
    <w:rsid w:val="00E83488"/>
    <w:rsid w:val="00E9456E"/>
    <w:rsid w:val="00EA25EB"/>
    <w:rsid w:val="00EA4EE9"/>
    <w:rsid w:val="00EB4477"/>
    <w:rsid w:val="00EC3AD8"/>
    <w:rsid w:val="00ED3122"/>
    <w:rsid w:val="00ED3DEB"/>
    <w:rsid w:val="00ED6943"/>
    <w:rsid w:val="00EE62F6"/>
    <w:rsid w:val="00EF4603"/>
    <w:rsid w:val="00F04109"/>
    <w:rsid w:val="00F10F4C"/>
    <w:rsid w:val="00F23CC1"/>
    <w:rsid w:val="00F349BD"/>
    <w:rsid w:val="00F41B30"/>
    <w:rsid w:val="00F46E1D"/>
    <w:rsid w:val="00F64E47"/>
    <w:rsid w:val="00F70DCF"/>
    <w:rsid w:val="00F83D7B"/>
    <w:rsid w:val="00F860AD"/>
    <w:rsid w:val="00F92976"/>
    <w:rsid w:val="00F9531C"/>
    <w:rsid w:val="00F97258"/>
    <w:rsid w:val="00FA17B8"/>
    <w:rsid w:val="00FA5214"/>
    <w:rsid w:val="00FA7C68"/>
    <w:rsid w:val="00FC7A75"/>
    <w:rsid w:val="00FD7851"/>
    <w:rsid w:val="00FF499E"/>
    <w:rsid w:val="00FF4B54"/>
    <w:rsid w:val="0A9E5115"/>
    <w:rsid w:val="27D7D73B"/>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C1A96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C945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9451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C9451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94519"/>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C94519"/>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C94519"/>
    <w:rPr>
      <w:i/>
      <w:iCs/>
      <w:color w:val="404040" w:themeColor="text1" w:themeTint="BF"/>
    </w:rPr>
  </w:style>
  <w:style w:type="character" w:styleId="Intensievebenadrukking">
    <w:name w:val="Intense Emphasis"/>
    <w:basedOn w:val="Standaardalinea-lettertype"/>
    <w:uiPriority w:val="21"/>
    <w:rsid w:val="00C94519"/>
    <w:rPr>
      <w:i/>
      <w:iCs/>
      <w:color w:val="365F91" w:themeColor="accent1" w:themeShade="BF"/>
    </w:rPr>
  </w:style>
  <w:style w:type="paragraph" w:styleId="Duidelijkcitaat">
    <w:name w:val="Intense Quote"/>
    <w:basedOn w:val="Standaard"/>
    <w:next w:val="Standaard"/>
    <w:link w:val="DuidelijkcitaatChar"/>
    <w:uiPriority w:val="30"/>
    <w:rsid w:val="00C9451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C94519"/>
    <w:rPr>
      <w:i/>
      <w:iCs/>
      <w:color w:val="365F91" w:themeColor="accent1" w:themeShade="BF"/>
    </w:rPr>
  </w:style>
  <w:style w:type="character" w:styleId="Intensieveverwijzing">
    <w:name w:val="Intense Reference"/>
    <w:basedOn w:val="Standaardalinea-lettertype"/>
    <w:uiPriority w:val="32"/>
    <w:rsid w:val="00C94519"/>
    <w:rPr>
      <w:b/>
      <w:bCs/>
      <w:smallCaps/>
      <w:color w:val="365F91" w:themeColor="accent1" w:themeShade="BF"/>
      <w:spacing w:val="5"/>
    </w:rPr>
  </w:style>
  <w:style w:type="character" w:styleId="Tekstvantijdelijkeaanduiding">
    <w:name w:val="Placeholder Text"/>
    <w:basedOn w:val="Standaardalinea-lettertype"/>
    <w:uiPriority w:val="99"/>
    <w:semiHidden/>
    <w:rsid w:val="00B032EA"/>
    <w:rPr>
      <w:color w:val="666666"/>
    </w:rPr>
  </w:style>
  <w:style w:type="paragraph" w:styleId="Revisie">
    <w:name w:val="Revision"/>
    <w:hidden/>
    <w:uiPriority w:val="99"/>
    <w:semiHidden/>
    <w:rsid w:val="000E69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ad xmlns="128ee3f7-829e-4555-9a1a-4c53ac6fd304">
      <Url xsi:nil="true"/>
      <Description xsi:nil="true"/>
    </Pad>
    <_dlc_DocId xmlns="558c601a-c172-4142-980b-33deeaa1e95d">RCUS45HN67DU-974321440-365450</_dlc_DocId>
    <CATSCM xmlns="128ee3f7-829e-4555-9a1a-4c53ac6fd304" xsi:nil="true"/>
    <_dlc_DocIdUrl xmlns="558c601a-c172-4142-980b-33deeaa1e95d">
      <Url>https://sscons.sharepoint.com/sites/ORG-IC/_layouts/15/DocIdRedir.aspx?ID=RCUS45HN67DU-974321440-365450</Url>
      <Description>RCUS45HN67DU-974321440-365450</Description>
    </_dlc_DocIdUrl>
    <lcf76f155ced4ddcb4097134ff3c332f xmlns="128ee3f7-829e-4555-9a1a-4c53ac6fd304">
      <Terms xmlns="http://schemas.microsoft.com/office/infopath/2007/PartnerControls"/>
    </lcf76f155ced4ddcb4097134ff3c332f>
    <TaxCatchAll xmlns="558c601a-c172-4142-980b-33deeaa1e95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ee7330974a208220c8aa69a1cb3d37a8">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f03f5e5ae0c4c67827a311b70d4cef53"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2.xml><?xml version="1.0" encoding="utf-8"?>
<ds:datastoreItem xmlns:ds="http://schemas.openxmlformats.org/officeDocument/2006/customXml" ds:itemID="{28E9863A-2A2E-48B2-9DC6-01E1266E4AD8}">
  <ds:schemaRefs>
    <ds:schemaRef ds:uri="http://schemas.microsoft.com/office/2006/metadata/properties"/>
    <ds:schemaRef ds:uri="http://schemas.microsoft.com/office/infopath/2007/PartnerControls"/>
    <ds:schemaRef ds:uri="128ee3f7-829e-4555-9a1a-4c53ac6fd304"/>
    <ds:schemaRef ds:uri="558c601a-c172-4142-980b-33deeaa1e95d"/>
  </ds:schemaRefs>
</ds:datastoreItem>
</file>

<file path=customXml/itemProps3.xml><?xml version="1.0" encoding="utf-8"?>
<ds:datastoreItem xmlns:ds="http://schemas.openxmlformats.org/officeDocument/2006/customXml" ds:itemID="{5E0D2483-1FD9-4013-B69B-698785156A8E}">
  <ds:schemaRefs>
    <ds:schemaRef ds:uri="http://schemas.microsoft.com/sharepoint/v3/contenttype/forms"/>
  </ds:schemaRefs>
</ds:datastoreItem>
</file>

<file path=customXml/itemProps4.xml><?xml version="1.0" encoding="utf-8"?>
<ds:datastoreItem xmlns:ds="http://schemas.openxmlformats.org/officeDocument/2006/customXml" ds:itemID="{E788B71E-3808-4056-A657-E6FC73F76DEC}">
  <ds:schemaRefs>
    <ds:schemaRef ds:uri="http://schemas.microsoft.com/sharepoint/events"/>
  </ds:schemaRefs>
</ds:datastoreItem>
</file>

<file path=customXml/itemProps5.xml><?xml version="1.0" encoding="utf-8"?>
<ds:datastoreItem xmlns:ds="http://schemas.openxmlformats.org/officeDocument/2006/customXml" ds:itemID="{6796D5B7-587B-4FA5-9FE7-F1C8E0D30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585</Words>
  <Characters>3850</Characters>
  <Application>Microsoft Office Word</Application>
  <DocSecurity>0</DocSecurity>
  <Lines>136</Lines>
  <Paragraphs>56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2025-12-03T10:28:00Z</dcterms:created>
  <dcterms:modified xsi:type="dcterms:W3CDTF">2025-12-03T19:32:00Z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0x0101003C22AF301AB5824C940705505F9283C7</vt:lpwstr>
  </property>
  <property fmtid="{D5CDD505-2E9C-101B-9397-08002B2CF9AE}" pid="4" name="_dlc_DocIdItemGuid">
    <vt:lpwstr>06943d8a-a199-43d3-8168-a00c1aa0e394</vt:lpwstr>
  </property>
  <property fmtid="{D5CDD505-2E9C-101B-9397-08002B2CF9AE}" pid="5" name="docLang">
    <vt:lpwstr>nl</vt:lpwstr>
  </property>
</Properties>
</file>